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3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丘云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4~11周</w:t>
      </w:r>
    </w:p>
    <w:bookmarkStart w:id="1" w:name="943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4~6(双),7,11周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(022029—002)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4~6(双),7,11周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4~6(双),7,11周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(022029—002)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4~6(双),7,11周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(022029—003)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4~6(双),7,11周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全科223;全科224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(022029—003)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4~6(双),7,11周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全科223;全科224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